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9934119" name="4b2f7bb0-525b-11f0-91ab-372160f0e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609032" name="4b2f7bb0-525b-11f0-91ab-372160f0e19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3379847" name="5fd3e830-525b-11f0-bd32-69fc81418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24818" name="5fd3e830-525b-11f0-bd32-69fc814181c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623933" name="1ee07220-525c-11f0-90e6-071e77a78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000827" name="1ee07220-525c-11f0-90e6-071e77a788b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UH-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Nachtspeicherofen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0829253" name="7d94ca10-525b-11f0-a93c-1b30c0ae11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978681" name="7d94ca10-525b-11f0-a93c-1b30c0ae111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1298348" name="3a902740-525c-11f0-a217-83eba04c7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514845" name="3a902740-525c-11f0-a217-83eba04c7ae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363675" name="4c29ebd0-525c-11f0-8a07-950fc379d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1975" name="4c29ebd0-525c-11f0-8a07-950fc379d10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474289" name="a25f0350-525c-11f0-8aff-df5691f78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769020" name="a25f0350-525c-11f0-8aff-df5691f78d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0567780" name="3603f2f0-525d-11f0-a7e1-cd9e7ba66d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063040" name="3603f2f0-525d-11f0-a7e1-cd9e7ba66df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817527" name="4f253500-525d-11f0-a396-11c5f15fb6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436696" name="4f253500-525d-11f0-a396-11c5f15fb6f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117887" name="663ec030-525d-11f0-b8b2-9bfad62bb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215280" name="663ec030-525d-11f0-b8b2-9bfad62bbc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832392" name="dc58f920-525d-11f0-80ef-971312df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744503" name="dc58f920-525d-11f0-80ef-971312df3c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620751" name="f4870190-525d-11f0-983f-9f5b4f118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205157" name="f4870190-525d-11f0-983f-9f5b4f118f8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430176" name="7d4c20f0-525e-11f0-a9b7-b3ef904b56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801732" name="7d4c20f0-525e-11f0-a9b7-b3ef904b56a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311132" name="a2733cb0-525e-11f0-afdc-d1c3544a8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88759" name="a2733cb0-525e-11f0-afdc-d1c3544a8f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4446494" name="d34bf7a0-525e-11f0-b396-35c788166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224741" name="d34bf7a0-525e-11f0-b396-35c7881665c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937238" name="4cb5d0c0-525f-11f0-acf6-c138e125fb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667989" name="4cb5d0c0-525f-11f0-acf6-c138e125fb1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849172" name="90246380-525f-11f0-8a12-bd48a0ce8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383768" name="90246380-525f-11f0-8a12-bd48a0ce89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939642" name="ee95a280-525f-11f0-88b8-7f84fd3c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345085" name="ee95a280-525f-11f0-88b8-7f84fd3c4e1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8921981" name="0eb2eaf0-5260-11f0-8074-8f20473adc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86888" name="0eb2eaf0-5260-11f0-8074-8f20473adce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664590" name="9cce9e10-5260-11f0-a228-1190cdd36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599960" name="9cce9e10-5260-11f0-a228-1190cdd360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Decke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824462" name="3d6463a0-5261-11f0-8aaf-b38332885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433266" name="3d6463a0-5261-11f0-8aaf-b3833288570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648646" name="bb7cf7c0-5261-11f0-be21-2d3d10be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804240" name="bb7cf7c0-5261-11f0-be21-2d3d10be77f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538853" name="ce254620-5261-11f0-a57d-470553f78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13582" name="ce254620-5261-11f0-a57d-470553f7881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625545" name="90ee62e0-5262-11f0-b4aa-592a11d03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519886" name="90ee62e0-5262-11f0-b4aa-592a11d033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7199774" name="a6860900-5262-11f0-8d62-dd421ecaa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12573" name="a6860900-5262-11f0-8d62-dd421ecaa76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3619661" name="4d46c950-5263-11f0-bbd3-03efed2eb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865460" name="4d46c950-5263-11f0-bbd3-03efed2eb28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6956869" name="74f7eb50-5263-11f0-9ae6-ef6422581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19534" name="74f7eb50-5263-11f0-9ae6-ef64225817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624030" name="8a3f2780-5263-11f0-9fcb-2b8b5e173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976884" name="8a3f2780-5263-11f0-9fcb-2b8b5e1735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Himmelsbergstrasse 1, 8617 Mönchaltorf</w:t>
          </w:r>
        </w:p>
        <w:p>
          <w:pPr>
            <w:spacing w:before="0" w:after="0"/>
          </w:pPr>
          <w:r>
            <w:t>347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